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Tankraum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Tank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Flachdichtung</w:t>
            </w:r>
          </w:p>
          <w:p>
            <w:pPr>
              <w:spacing w:before="0" w:after="0"/>
            </w:pPr>
            <w:r>
              <w:t>Tank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2897246" name="019ef97e-7b96-7837-9b04-d364bfb36f1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54408420" name="019ef97e-7b96-7837-9b04-d364bfb36f1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51000391" name="019ef97f-44a7-7bda-8cd1-12f8ca67985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62452550" name="019ef97f-44a7-7bda-8cd1-12f8ca67985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59242136" name="019ef980-6c59-750c-926d-bebd4861147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89337617" name="019ef980-6c59-750c-926d-bebd4861147a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83794468" name="019ef980-7e16-7d14-b06a-1d32433aa61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5859712" name="019ef980-7e16-7d14-b06a-1d32433aa61d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 - DG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79404599" name="019ef982-0700-7da0-b416-58ac1c6189e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13517818" name="019ef982-0700-7da0-b416-58ac1c6189ec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67120511" name="019ef982-1991-7416-8f88-88a7436273d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28188666" name="019ef982-1991-7416-8f88-88a7436273dd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Heizung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Flachdichtung</w:t>
            </w:r>
          </w:p>
          <w:p>
            <w:pPr>
              <w:spacing w:before="0" w:after="0"/>
            </w:pPr>
            <w:r>
              <w:t>Heizung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26889067" name="019ef994-14e0-7a86-ba3d-d85e2f07887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96121870" name="019ef994-14e0-7a86-ba3d-d85e2f07887e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75126288" name="019ef994-3b1a-7cbe-966d-69305ed2b3c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55417614" name="019ef994-3b1a-7cbe-966d-69305ed2b3c9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Kindergarten Obere Zelglistrasse 13/ 15, 8600 Dübendorf</w:t>
          </w:r>
        </w:p>
        <w:p>
          <w:pPr>
            <w:spacing w:before="0" w:after="0"/>
          </w:pPr>
          <w:r>
            <w:t>1002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